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25830176" name="54fc915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415592" name="54fc9150-fd1e-11f0-ada8-dfbb602ffb4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81582097" name="a5698e9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7531285" name="a5698e90-fd1e-11f0-ada8-dfbb602ffb4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23606321" name="1b429fd0-fd1f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8347229" name="1b429fd0-fd1f-11f0-ada8-dfbb602ffb4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02791871" name="5b7f701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1997377" name="5b7f7010-fd1e-11f0-ada8-dfbb602ffb4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97209618" name="0485b390-fd1f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2075872" name="0485b390-fd1f-11f0-ada8-dfbb602ffb4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73396603" name="6483064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1592065" name="64830640-fd1e-11f0-ada8-dfbb602ffb4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51838751" name="705266a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3629959" name="705266a0-fd1e-11f0-ada8-dfbb602ffb4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92629937" name="8119c00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4125847" name="8119c000-fd1e-11f0-ada8-dfbb602ffb4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59441654" name="bb62407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0309836" name="bb624070-fd1e-11f0-ada8-dfbb602ffb49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59159082" name="d1367a6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7711495" name="d1367a60-fd1e-11f0-ada8-dfbb602ffb4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50208633" name="e2c51b60-fd1e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5904751" name="e2c51b60-fd1e-11f0-ada8-dfbb602ffb4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Sihlwaldstrasse 19, 8135 Langnau am Albis</w:t>
          </w:r>
        </w:p>
        <w:p>
          <w:pPr>
            <w:spacing w:before="0" w:after="0"/>
          </w:pPr>
          <w:r>
            <w:t>711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footer.xml" Type="http://schemas.openxmlformats.org/officeDocument/2006/relationships/footer" Id="rId1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